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42BACC37" w:rsidR="007866F0" w:rsidRDefault="00B42CEF" w:rsidP="00225F54">
      <w:pPr>
        <w:pStyle w:val="Heading1titel"/>
        <w:pBdr>
          <w:bottom w:val="single" w:sz="6" w:space="1" w:color="auto"/>
        </w:pBdr>
        <w:spacing w:line="276" w:lineRule="auto"/>
      </w:pPr>
      <w:r>
        <w:t>Bijlage –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7A424405" w:rsidR="00B42CEF" w:rsidRDefault="00B42CEF" w:rsidP="00225F54">
      <w:pPr>
        <w:spacing w:line="276" w:lineRule="auto"/>
        <w:jc w:val="both"/>
        <w:rPr>
          <w:b/>
          <w:bCs/>
        </w:rPr>
      </w:pPr>
      <w:r>
        <w:rPr>
          <w:b/>
          <w:bCs/>
        </w:rPr>
        <w:t>Aanbesteding</w:t>
      </w:r>
      <w:r w:rsidR="00320FA6">
        <w:rPr>
          <w:b/>
          <w:bCs/>
        </w:rPr>
        <w:tab/>
      </w:r>
      <w:r w:rsidR="00320FA6">
        <w:rPr>
          <w:b/>
          <w:bCs/>
        </w:rPr>
        <w:tab/>
        <w:t>:</w:t>
      </w:r>
      <w:r w:rsidR="003058A4">
        <w:rPr>
          <w:b/>
          <w:bCs/>
        </w:rPr>
        <w:t xml:space="preserve"> </w:t>
      </w:r>
      <w:r w:rsidR="003058A4">
        <w:rPr>
          <w:b/>
          <w:bCs/>
        </w:rPr>
        <w:tab/>
      </w:r>
      <w:r w:rsidR="003058A4" w:rsidRPr="003058A4">
        <w:rPr>
          <w:b/>
          <w:bCs/>
        </w:rPr>
        <w:t>Engineering en realisatie fietsbrug Europa-Allee</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04F34A9A" w14:textId="77777777" w:rsidR="00110466" w:rsidRDefault="00110466" w:rsidP="00225F54">
      <w:pPr>
        <w:spacing w:line="276" w:lineRule="auto"/>
        <w:jc w:val="both"/>
      </w:pPr>
    </w:p>
    <w:tbl>
      <w:tblPr>
        <w:tblStyle w:val="Tabelraster"/>
        <w:tblW w:w="0" w:type="auto"/>
        <w:tblLook w:val="04A0" w:firstRow="1" w:lastRow="0" w:firstColumn="1" w:lastColumn="0" w:noHBand="0" w:noVBand="1"/>
      </w:tblPr>
      <w:tblGrid>
        <w:gridCol w:w="2122"/>
        <w:gridCol w:w="7506"/>
      </w:tblGrid>
      <w:tr w:rsidR="00110466" w14:paraId="66FF4612" w14:textId="77777777" w:rsidTr="00110466">
        <w:tc>
          <w:tcPr>
            <w:tcW w:w="2122" w:type="dxa"/>
          </w:tcPr>
          <w:p w14:paraId="7FB876B4" w14:textId="05552E85" w:rsidR="00110466" w:rsidRDefault="00110466" w:rsidP="00110466">
            <w:pPr>
              <w:spacing w:before="120" w:after="120" w:line="276" w:lineRule="auto"/>
              <w:jc w:val="both"/>
            </w:pPr>
            <w:r>
              <w:t>Plaats</w:t>
            </w:r>
          </w:p>
        </w:tc>
        <w:tc>
          <w:tcPr>
            <w:tcW w:w="7506" w:type="dxa"/>
          </w:tcPr>
          <w:p w14:paraId="62AECD1A" w14:textId="77777777" w:rsidR="00110466" w:rsidRDefault="00110466" w:rsidP="00110466">
            <w:pPr>
              <w:spacing w:before="120" w:after="120" w:line="276" w:lineRule="auto"/>
              <w:jc w:val="both"/>
            </w:pPr>
          </w:p>
        </w:tc>
      </w:tr>
      <w:tr w:rsidR="00110466" w14:paraId="6C270255" w14:textId="77777777" w:rsidTr="00110466">
        <w:tc>
          <w:tcPr>
            <w:tcW w:w="2122" w:type="dxa"/>
          </w:tcPr>
          <w:p w14:paraId="6A300265" w14:textId="15605678" w:rsidR="00110466" w:rsidRDefault="00110466" w:rsidP="00110466">
            <w:pPr>
              <w:spacing w:before="120" w:after="120" w:line="276" w:lineRule="auto"/>
              <w:jc w:val="both"/>
            </w:pPr>
            <w:r>
              <w:t>Datum</w:t>
            </w:r>
          </w:p>
        </w:tc>
        <w:tc>
          <w:tcPr>
            <w:tcW w:w="7506" w:type="dxa"/>
          </w:tcPr>
          <w:p w14:paraId="4ED8BF12" w14:textId="77777777" w:rsidR="00110466" w:rsidRDefault="00110466" w:rsidP="00110466">
            <w:pPr>
              <w:spacing w:before="120" w:after="120" w:line="276" w:lineRule="auto"/>
              <w:jc w:val="both"/>
            </w:pPr>
          </w:p>
        </w:tc>
      </w:tr>
      <w:tr w:rsidR="00110466" w14:paraId="7954D3A9" w14:textId="77777777" w:rsidTr="00110466">
        <w:tc>
          <w:tcPr>
            <w:tcW w:w="2122" w:type="dxa"/>
          </w:tcPr>
          <w:p w14:paraId="2F916D31" w14:textId="47A91445" w:rsidR="00110466" w:rsidRDefault="00110466" w:rsidP="00110466">
            <w:pPr>
              <w:spacing w:before="120" w:after="120" w:line="276" w:lineRule="auto"/>
              <w:jc w:val="both"/>
            </w:pPr>
            <w:r>
              <w:t>Naam</w:t>
            </w:r>
          </w:p>
        </w:tc>
        <w:tc>
          <w:tcPr>
            <w:tcW w:w="7506" w:type="dxa"/>
          </w:tcPr>
          <w:p w14:paraId="7916C372" w14:textId="77777777" w:rsidR="00110466" w:rsidRDefault="00110466" w:rsidP="00110466">
            <w:pPr>
              <w:spacing w:before="120" w:after="120" w:line="276" w:lineRule="auto"/>
              <w:jc w:val="both"/>
            </w:pPr>
          </w:p>
        </w:tc>
      </w:tr>
      <w:tr w:rsidR="00110466" w14:paraId="0E36AAD2" w14:textId="77777777" w:rsidTr="00110466">
        <w:tc>
          <w:tcPr>
            <w:tcW w:w="2122" w:type="dxa"/>
          </w:tcPr>
          <w:p w14:paraId="46490649" w14:textId="067E5562" w:rsidR="00110466" w:rsidRDefault="00110466" w:rsidP="00110466">
            <w:pPr>
              <w:spacing w:before="120" w:after="120" w:line="276" w:lineRule="auto"/>
              <w:jc w:val="both"/>
            </w:pPr>
            <w:r>
              <w:t>Functie</w:t>
            </w:r>
          </w:p>
        </w:tc>
        <w:tc>
          <w:tcPr>
            <w:tcW w:w="7506" w:type="dxa"/>
          </w:tcPr>
          <w:p w14:paraId="7A82FD27" w14:textId="77777777" w:rsidR="00110466" w:rsidRDefault="00110466" w:rsidP="00110466">
            <w:pPr>
              <w:spacing w:before="120" w:after="120" w:line="276" w:lineRule="auto"/>
              <w:jc w:val="both"/>
            </w:pPr>
          </w:p>
        </w:tc>
      </w:tr>
      <w:tr w:rsidR="00110466" w14:paraId="261D2B9B" w14:textId="77777777" w:rsidTr="00110466">
        <w:tc>
          <w:tcPr>
            <w:tcW w:w="2122" w:type="dxa"/>
          </w:tcPr>
          <w:p w14:paraId="61458139" w14:textId="77777777" w:rsidR="00110466" w:rsidRDefault="00110466" w:rsidP="00110466">
            <w:pPr>
              <w:spacing w:before="120" w:after="120" w:line="276" w:lineRule="auto"/>
              <w:jc w:val="both"/>
            </w:pPr>
            <w:r>
              <w:t>Handtekening</w:t>
            </w:r>
          </w:p>
          <w:p w14:paraId="03E70071" w14:textId="77777777" w:rsidR="00110466" w:rsidRDefault="00110466" w:rsidP="00110466">
            <w:pPr>
              <w:spacing w:before="120" w:after="120" w:line="276" w:lineRule="auto"/>
              <w:jc w:val="both"/>
            </w:pPr>
          </w:p>
          <w:p w14:paraId="76BD21CC" w14:textId="77777777" w:rsidR="00110466" w:rsidRPr="00320FA6" w:rsidRDefault="00110466" w:rsidP="00110466">
            <w:pPr>
              <w:spacing w:before="120" w:after="120" w:line="276" w:lineRule="auto"/>
              <w:jc w:val="both"/>
            </w:pPr>
          </w:p>
          <w:p w14:paraId="2DDF0F13" w14:textId="77777777" w:rsidR="00110466" w:rsidRDefault="00110466" w:rsidP="00110466">
            <w:pPr>
              <w:spacing w:before="120" w:after="120" w:line="276" w:lineRule="auto"/>
              <w:jc w:val="both"/>
            </w:pPr>
          </w:p>
        </w:tc>
        <w:tc>
          <w:tcPr>
            <w:tcW w:w="7506" w:type="dxa"/>
          </w:tcPr>
          <w:p w14:paraId="61521C86" w14:textId="77777777" w:rsidR="00110466" w:rsidRDefault="00110466" w:rsidP="00110466">
            <w:pPr>
              <w:spacing w:before="120" w:after="120" w:line="276" w:lineRule="auto"/>
              <w:jc w:val="both"/>
            </w:pPr>
          </w:p>
        </w:tc>
      </w:tr>
    </w:tbl>
    <w:p w14:paraId="4D5B60F2" w14:textId="77777777" w:rsidR="00225F54" w:rsidRDefault="00225F54" w:rsidP="00E61F97">
      <w:pPr>
        <w:spacing w:line="276" w:lineRule="auto"/>
        <w:jc w:val="both"/>
      </w:pPr>
    </w:p>
    <w:sectPr w:rsidR="00225F54" w:rsidSect="00816AF9">
      <w:headerReference w:type="even" r:id="rId11"/>
      <w:headerReference w:type="default" r:id="rId12"/>
      <w:footerReference w:type="even" r:id="rId13"/>
      <w:headerReference w:type="first" r:id="rId14"/>
      <w:footerReference w:type="first" r:id="rId15"/>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640" w14:textId="77777777" w:rsidR="00CF7AF9" w:rsidRDefault="00CF7AF9">
      <w:r>
        <w:separator/>
      </w:r>
    </w:p>
  </w:endnote>
  <w:endnote w:type="continuationSeparator" w:id="0">
    <w:p w14:paraId="5B596D4A" w14:textId="77777777" w:rsidR="00CF7AF9" w:rsidRDefault="00C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AAF2" w14:textId="77777777" w:rsidR="00CF7AF9" w:rsidRDefault="00CF7AF9">
      <w:r>
        <w:separator/>
      </w:r>
    </w:p>
  </w:footnote>
  <w:footnote w:type="continuationSeparator" w:id="0">
    <w:p w14:paraId="6F69DBDF" w14:textId="77777777" w:rsidR="00CF7AF9" w:rsidRDefault="00CF7AF9">
      <w:r>
        <w:continuationSeparator/>
      </w:r>
    </w:p>
  </w:footnote>
  <w:footnote w:id="1">
    <w:p w14:paraId="25FF86E5" w14:textId="2D44D179" w:rsidR="00DD0305" w:rsidRDefault="00DD0305">
      <w:pPr>
        <w:pStyle w:val="Voetnoottekst"/>
      </w:pPr>
      <w:r>
        <w:rPr>
          <w:rStyle w:val="Voetnootmarkering"/>
        </w:rPr>
        <w:footnoteRef/>
      </w:r>
      <w:r>
        <w:t xml:space="preserve"> </w:t>
      </w:r>
      <w:r w:rsidR="004755FF">
        <w:rPr>
          <w:sz w:val="16"/>
          <w:szCs w:val="16"/>
        </w:rPr>
        <w:t>Als</w:t>
      </w:r>
      <w:r w:rsidR="004755FF" w:rsidRPr="00A40D5F">
        <w:rPr>
          <w:sz w:val="16"/>
          <w:szCs w:val="16"/>
        </w:rPr>
        <w:t xml:space="preserve"> </w:t>
      </w:r>
      <w:r w:rsidRPr="00A40D5F">
        <w:rPr>
          <w:sz w:val="16"/>
          <w:szCs w:val="16"/>
        </w:rPr>
        <w:t xml:space="preserve">er sprake is van een combinatie, </w:t>
      </w:r>
      <w:r w:rsidR="004755FF">
        <w:rPr>
          <w:sz w:val="16"/>
          <w:szCs w:val="16"/>
        </w:rPr>
        <w:t>moeten</w:t>
      </w:r>
      <w:r w:rsidR="004755FF" w:rsidRPr="00A40D5F">
        <w:rPr>
          <w:sz w:val="16"/>
          <w:szCs w:val="16"/>
        </w:rPr>
        <w:t xml:space="preserve"> </w:t>
      </w:r>
      <w:r w:rsidRPr="00A40D5F">
        <w:rPr>
          <w:sz w:val="16"/>
          <w:szCs w:val="16"/>
        </w:rPr>
        <w:t xml:space="preserve">alle deelnemers in de combinatie (de </w:t>
      </w:r>
      <w:proofErr w:type="spellStart"/>
      <w:r w:rsidRPr="00A40D5F">
        <w:rPr>
          <w:sz w:val="16"/>
          <w:szCs w:val="16"/>
        </w:rPr>
        <w:t>combinanten</w:t>
      </w:r>
      <w:proofErr w:type="spellEnd"/>
      <w:r w:rsidRPr="00A40D5F">
        <w:rPr>
          <w:sz w:val="16"/>
          <w:szCs w:val="16"/>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06B84069"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V2.0</w:t>
    </w:r>
    <w:r w:rsidRPr="00023191">
      <w:rPr>
        <w:color w:val="BFBFBF" w:themeColor="background1" w:themeShade="BF"/>
        <w:sz w:val="16"/>
        <w:szCs w:val="16"/>
      </w:rPr>
      <w:t xml:space="preserve"> </w:t>
    </w:r>
    <w:r>
      <w:rPr>
        <w:color w:val="BFBFBF" w:themeColor="background1" w:themeShade="BF"/>
        <w:sz w:val="16"/>
        <w:szCs w:val="16"/>
      </w:rPr>
      <w:t>2210</w:t>
    </w:r>
    <w:r w:rsidRPr="00023191">
      <w:rPr>
        <w:color w:val="BFBFBF" w:themeColor="background1" w:themeShade="BF"/>
        <w:sz w:val="16"/>
        <w:szCs w:val="16"/>
      </w:rPr>
      <w:t>2024</w:t>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B0647"/>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D1748"/>
    <w:rsid w:val="002E0806"/>
    <w:rsid w:val="002E1D90"/>
    <w:rsid w:val="002E48FD"/>
    <w:rsid w:val="002F4685"/>
    <w:rsid w:val="003018AB"/>
    <w:rsid w:val="003058A4"/>
    <w:rsid w:val="00317079"/>
    <w:rsid w:val="00320FA6"/>
    <w:rsid w:val="00324DC8"/>
    <w:rsid w:val="003369A3"/>
    <w:rsid w:val="003518C1"/>
    <w:rsid w:val="00352E6E"/>
    <w:rsid w:val="00370A69"/>
    <w:rsid w:val="00373C81"/>
    <w:rsid w:val="0038157E"/>
    <w:rsid w:val="003A4A36"/>
    <w:rsid w:val="003E0A90"/>
    <w:rsid w:val="00413744"/>
    <w:rsid w:val="0042259D"/>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4815"/>
    <w:rsid w:val="00657D34"/>
    <w:rsid w:val="00663D80"/>
    <w:rsid w:val="00665F82"/>
    <w:rsid w:val="00676F05"/>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D33C4"/>
    <w:rsid w:val="008D4C91"/>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4812"/>
    <w:rsid w:val="00D76EFD"/>
    <w:rsid w:val="00D8453C"/>
    <w:rsid w:val="00DA7EF0"/>
    <w:rsid w:val="00DC210E"/>
    <w:rsid w:val="00DC3AD8"/>
    <w:rsid w:val="00DC7A91"/>
    <w:rsid w:val="00DD0305"/>
    <w:rsid w:val="00DD1C06"/>
    <w:rsid w:val="00E37248"/>
    <w:rsid w:val="00E61F97"/>
    <w:rsid w:val="00E70C32"/>
    <w:rsid w:val="00E83488"/>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C214684EBB3C489F97FF21FAC38D05" ma:contentTypeVersion="12" ma:contentTypeDescription="Een nieuw document maken." ma:contentTypeScope="" ma:versionID="52d8c144135a206ecd709c487ee1f987">
  <xsd:schema xmlns:xsd="http://www.w3.org/2001/XMLSchema" xmlns:xs="http://www.w3.org/2001/XMLSchema" xmlns:p="http://schemas.microsoft.com/office/2006/metadata/properties" xmlns:ns2="344b8a3d-5503-4814-ba34-6b1ecf49521d" xmlns:ns3="30af9757-9f7b-4a23-81f1-6e543b1c8a07" targetNamespace="http://schemas.microsoft.com/office/2006/metadata/properties" ma:root="true" ma:fieldsID="632262201fd1c7df9d9cbc2690aefb24" ns2:_="" ns3:_="">
    <xsd:import namespace="344b8a3d-5503-4814-ba34-6b1ecf49521d"/>
    <xsd:import namespace="30af9757-9f7b-4a23-81f1-6e543b1c8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b8a3d-5503-4814-ba34-6b1ecf495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836b795-48ec-4c43-b157-be174a187c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f9757-9f7b-4a23-81f1-6e543b1c8a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69c3f2-d415-4079-854d-10712a8926f9}" ma:internalName="TaxCatchAll" ma:showField="CatchAllData" ma:web="30af9757-9f7b-4a23-81f1-6e543b1c8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4b8a3d-5503-4814-ba34-6b1ecf49521d">
      <Terms xmlns="http://schemas.microsoft.com/office/infopath/2007/PartnerControls"/>
    </lcf76f155ced4ddcb4097134ff3c332f>
    <TaxCatchAll xmlns="30af9757-9f7b-4a23-81f1-6e543b1c8a0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7567B-F0FD-4EF7-88F0-E64DAF882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b8a3d-5503-4814-ba34-6b1ecf49521d"/>
    <ds:schemaRef ds:uri="30af9757-9f7b-4a23-81f1-6e543b1c8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86629-AE00-475E-A377-6C216057BF35}">
  <ds:schemaRefs>
    <ds:schemaRef ds:uri="http://purl.org/dc/dcmitype/"/>
    <ds:schemaRef ds:uri="http://purl.org/dc/elements/1.1/"/>
    <ds:schemaRef ds:uri="http://www.w3.org/XML/1998/namespace"/>
    <ds:schemaRef ds:uri="30af9757-9f7b-4a23-81f1-6e543b1c8a07"/>
    <ds:schemaRef ds:uri="http://purl.org/dc/terms/"/>
    <ds:schemaRef ds:uri="344b8a3d-5503-4814-ba34-6b1ecf49521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253</Words>
  <Characters>1425</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Koen Rekers</cp:lastModifiedBy>
  <cp:revision>29</cp:revision>
  <cp:lastPrinted>2019-01-04T09:57:00Z</cp:lastPrinted>
  <dcterms:created xsi:type="dcterms:W3CDTF">2024-10-22T13:54:00Z</dcterms:created>
  <dcterms:modified xsi:type="dcterms:W3CDTF">2025-06-02T09:34:00Z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0x01010025C214684EBB3C489F97FF21FAC38D05</vt:lpwstr>
  </property>
  <property fmtid="{D5CDD505-2E9C-101B-9397-08002B2CF9AE}" pid="3" name="_dlc_DocIdItemGuid">
    <vt:lpwstr>fd7d3136-d347-4473-86c4-374093177cb7</vt:lpwstr>
  </property>
  <property fmtid="{D5CDD505-2E9C-101B-9397-08002B2CF9AE}" pid="4" name="MediaServiceImageTags">
    <vt:lpwstr/>
  </property>
</Properties>
</file>